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Deckenpanelen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1410127" name="019e8e37-b817-7a0b-861a-a83c8e1c6c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2333664" name="019e8e37-b817-7a0b-861a-a83c8e1c6ca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7586092" name="019e8e38-a9dc-7e97-8b09-ee1ab624fb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9186188" name="019e8e38-a9dc-7e97-8b09-ee1ab624fb7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0846206" name="019e8e3a-e685-7374-aa57-303f1f08e9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1100571" name="019e8e3a-e685-7374-aa57-303f1f08e9c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Gang/Treppenhaus</w:t>
            </w:r>
          </w:p>
          <w:p>
            <w:pPr>
              <w:spacing w:before="0" w:after="0" w:line="240" w:lineRule="auto"/>
            </w:pPr>
            <w:r>
              <w:t>UG-OG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1598352" name="019e8e40-77b6-7862-9313-3db94d5ac8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6363806" name="019e8e40-77b6-7862-9313-3db94d5ac8f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2405140" name="019e8e57-1b07-7bb6-bb26-7ec1419869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486471" name="019e8e57-1b07-7bb6-bb26-7ec14198698e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2167178" name="019e8e59-3daa-7117-9114-188e5c165c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312834" name="019e8e59-3daa-7117-9114-188e5c165cc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gesamtes Stockwerk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827702" name="019e8e5d-1c98-7e79-860e-dfcbde8b1a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819514" name="019e8e5d-1c98-7e79-860e-dfcbde8b1a2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9780575" name="019e8e78-2aee-7564-b15c-057f528f3c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193165" name="019e8e78-2aee-7564-b15c-057f528f3c7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Fassadensockel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1977196" name="019e8e78-bffd-7722-a4b5-354cde0567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024658" name="019e8e78-bffd-7722-a4b5-354cde0567e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3288915" name="019e8e39-44e4-7d1e-be76-4188a52194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3215349" name="019e8e39-44e4-7d1e-be76-4188a521947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7179044" name="019e8e3b-f6e6-7a6a-900a-01e67f2002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4221391" name="019e8e3b-f6e6-7a6a-900a-01e67f2002f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9419643" name="019e8e3e-8300-7291-af77-7cd10c54a4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199546" name="019e8e3e-8300-7291-af77-7cd10c54a46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1615952" name="019e8e5a-12bb-72f0-8436-ddd04bf354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7360588" name="019e8e5a-12bb-72f0-8436-ddd04bf3549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Flügel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2944817" name="019e8e3d-8253-736b-9c94-a23a0a509d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215793" name="019e8e3d-8253-736b-9c94-a23a0a509df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236202" name="019e8e58-88ad-7ee0-8732-1fa16a8fdb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5173400" name="019e8e58-88ad-7ee0-8732-1fa16a8fdbb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6975776" name="019e8e59-a864-7294-9164-6be6dd87ab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950315" name="019e8e59-a864-7294-9164-6be6dd87abf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7814167" name="019e8e57-fd26-7643-8704-872b40dda9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287349" name="019e8e57-fd26-7643-8704-872b40dda92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0409726" name="019e8e5b-4d5d-738f-8640-7a116f946c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0963526" name="019e8e5b-4d5d-738f-8640-7a116f946ca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Garagenboden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4824745" name="019e8e5e-a64b-789b-ad3c-4dd454d884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514092" name="019e8e5e-a64b-789b-ad3c-4dd454d884fb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Heisswasserleitungen</w:t>
            </w:r>
          </w:p>
        </w:tc>
        <w:tc>
          <w:p>
            <w:pPr>
              <w:spacing w:before="0" w:after="0" w:line="240" w:lineRule="auto"/>
            </w:pPr>
            <w:r>
              <w:t>Rohrummantelung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6772186" name="019e8e5f-c909-77a0-a0f1-5fb9ba066f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741328" name="019e8e5f-c909-77a0-a0f1-5fb9ba066f5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Faserzement / 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0870079" name="019e8e60-a4e0-7306-b29b-3282a19579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433355" name="019e8e60-a4e0-7306-b29b-3282a195791b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6327435" name="019e8e3f-028f-716f-8870-48d70cb883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8204051" name="019e8e3f-028f-716f-8870-48d70cb8836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 Myrthenweg 2, 7000 Chur</w:t>
          </w:r>
        </w:p>
        <w:p>
          <w:pPr>
            <w:spacing w:before="0" w:after="0"/>
          </w:pPr>
          <w:r>
            <w:t>969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